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Registration of Information for Appeals Revision Transfer and Quashing a matter requiring final adjudication or lawful disposal</w:t>
      </w:r>
    </w:p>
    <w:p>
      <w:pPr>
        <w:spacing w:before="0" w:after="160" w:line="269" w:lineRule="auto"/>
        <w:jc w:val="center"/>
      </w:pPr>
      <w:r>
        <w:rPr>
          <w:rFonts w:ascii="Times New Roman" w:hAnsi="Times New Roman"/>
          <w:b w:val="0"/>
          <w:i w:val="0"/>
          <w:color w:val="000000"/>
          <w:sz w:val="18"/>
        </w:rPr>
        <w:t>BNSS Law drafts  |  Appeals Revision Transfer and Quashing  |  Resource ID LAW-02-08-091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registration of information to place a dated factual account and supporting material before the competent police, court or authority for lawful consideration in a matter concerning Appeals Revision Transfer and Quashing.</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receive the complaint and take or direct the next step permitted on the verified facts;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LAW-02-08-091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Registration of Information for Appeals Revision Transfer and Quashing a matter requiring final adjudication or lawful disposal</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